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90454812" name="e2ea06d0-97b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8259028" name="e2ea06d0-97b8-11f0-83c6-cf4b74eb23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15856380" name="fdc5ca20-97b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8223367" name="fdc5ca20-97b8-11f0-83c6-cf4b74eb23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37086859" name="74814c2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1844042" name="74814c20-97b9-11f0-83c6-cf4b74eb23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Balkone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1099133" name="cf87259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2411943" name="cf872590-97b9-11f0-83c6-cf4b74eb23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40481324" name="2114d84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8840749" name="2114d840-97be-11f0-83c6-cf4b74eb23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83082403" name="244d30d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8424487" name="244d30d0-97c7-11f0-83c6-cf4b74eb23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34790897" name="083bb730-97c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1667425" name="083bb730-97c8-11f0-83c6-cf4b74eb23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40452059" name="1693e32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1290628" name="1693e320-97b9-11f0-83c6-cf4b74eb23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Floorflexplatten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17907501" name="515feb7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5169710" name="515feb70-97b9-11f0-83c6-cf4b74eb23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Floorflexplatten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96694754" name="0b3a35b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961991" name="0b3a35b0-97be-11f0-83c6-cf4b74eb23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96868283" name="ad3067e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8288952" name="ad3067e0-97b9-11f0-83c6-cf4b74eb23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87610808" name="2bd19de0-97c3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8962635" name="2bd19de0-97c3-11f0-83c6-cf4b74eb23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EG-DG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74091071" name="a6c2c430-97cc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3524757" name="a6c2c430-97cc-11f0-83c6-cf4b74eb23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16691379" name="95e94030-97bd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1824236" name="95e94030-97bd-11f0-83c6-cf4b74eb23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Esszimmer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59172740" name="42299150-97c4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6284816" name="42299150-97c4-11f0-83c6-cf4b74eb23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ganzes Haus</w:t>
            </w:r>
          </w:p>
          <w:p>
            <w:pPr>
              <w:spacing w:before="0" w:after="0" w:line="240" w:lineRule="auto"/>
            </w:pPr>
            <w:r>
              <w:t>alle Stockwerke 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Leim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03066800" name="c8d37600-97bd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718030" name="c8d37600-97bd-11f0-83c6-cf4b74eb23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53122053" name="57ebd8a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5724154" name="57ebd8a0-97be-11f0-83c6-cf4b74eb23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Cheminée</w:t>
            </w:r>
          </w:p>
        </w:tc>
        <w:tc>
          <w:p>
            <w:pPr>
              <w:spacing w:before="0" w:after="0" w:line="240" w:lineRule="auto"/>
            </w:pPr>
            <w:r>
              <w:t>Faserzement / LAP / 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31465316" name="9c19f560-97bf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051719" name="9c19f560-97bf-11f0-83c6-cf4b74eb23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Tapete mit 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33053831" name="75a20f5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9388967" name="75a20f50-97c2-11f0-83c6-cf4b74eb238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 und Wand 2.Lage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56559312" name="a5860a0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0503274" name="a5860a00-97c2-11f0-83c6-cf4b74eb238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01051363" name="6382adc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6812684" name="6382adc0-97c7-11f0-83c6-cf4b74eb238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Unterdach</w:t>
            </w:r>
          </w:p>
        </w:tc>
        <w:tc>
          <w:p>
            <w:pPr>
              <w:spacing w:before="0" w:after="0" w:line="240" w:lineRule="auto"/>
            </w:pPr>
            <w:r>
              <w:t>Faserzement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02388179" name="09f78610-97ca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992817" name="09f78610-97ca-11f0-83c6-cf4b74eb238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Küchen Rückwand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27258594" name="583d65f0-97bc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3118579" name="583d65f0-97bc-11f0-83c6-cf4b74eb238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46190809" name="bfcc441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1368774" name="bfcc4410-97c2-11f0-83c6-cf4b74eb238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87033408" name="0943cdd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8700888" name="0943cdd0-97c7-11f0-83c6-cf4b74eb238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Via Purasca 44, 6989 Purasca</w:t>
          </w:r>
        </w:p>
        <w:p>
          <w:pPr>
            <w:spacing w:before="0" w:after="0"/>
          </w:pPr>
          <w:r>
            <w:t>484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footer.xml" Type="http://schemas.openxmlformats.org/officeDocument/2006/relationships/footer" Id="rId2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